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27C27" w:rsidRDefault="00FF3991" w:rsidP="00B561C0">
      <w:pPr>
        <w:rPr>
          <w:b/>
          <w:color w:val="0070C0"/>
        </w:rPr>
      </w:pPr>
      <w:proofErr w:type="spellStart"/>
      <w:r>
        <w:rPr>
          <w:b/>
          <w:color w:val="0070C0"/>
        </w:rPr>
        <w:t>LR</w:t>
      </w:r>
      <w:proofErr w:type="spellEnd"/>
      <w:r>
        <w:rPr>
          <w:b/>
          <w:color w:val="0070C0"/>
        </w:rPr>
        <w:t xml:space="preserve"> 2.1 Getting it right for every child wellbeing wheel</w:t>
      </w:r>
    </w:p>
    <w:p w:rsidR="00FF3991" w:rsidRDefault="00FF3991" w:rsidP="00B561C0">
      <w:pPr>
        <w:rPr>
          <w:b/>
          <w:color w:val="0070C0"/>
        </w:rPr>
      </w:pPr>
    </w:p>
    <w:p w:rsidR="00FF3991" w:rsidRDefault="00FF3991" w:rsidP="00B561C0">
      <w:pPr>
        <w:rPr>
          <w:b/>
          <w:color w:val="0070C0"/>
        </w:rPr>
      </w:pPr>
    </w:p>
    <w:p w:rsidR="00FF3991" w:rsidRPr="00FF3991" w:rsidRDefault="00FF3991" w:rsidP="00B561C0">
      <w:pPr>
        <w:rPr>
          <w:b/>
          <w:color w:val="0070C0"/>
        </w:rPr>
      </w:pPr>
      <w:r>
        <w:rPr>
          <w:noProof/>
          <w:lang w:eastAsia="en-GB"/>
        </w:rPr>
        <w:drawing>
          <wp:inline distT="0" distB="0" distL="0" distR="0" wp14:anchorId="114C0E51" wp14:editId="537C3D7A">
            <wp:extent cx="5731510" cy="5731510"/>
            <wp:effectExtent l="0" t="0" r="2540" b="254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731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F3991" w:rsidRPr="00FF3991" w:rsidSect="00B561C0">
      <w:pgSz w:w="11906" w:h="16838" w:code="9"/>
      <w:pgMar w:top="1440" w:right="1440" w:bottom="1440" w:left="1440" w:header="720" w:footer="720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B"/>
    <w:multiLevelType w:val="multilevel"/>
    <w:tmpl w:val="E230D310"/>
    <w:lvl w:ilvl="0">
      <w:start w:val="1"/>
      <w:numFmt w:val="decimal"/>
      <w:pStyle w:val="Heading1"/>
      <w:lvlText w:val="%1."/>
      <w:legacy w:legacy="1" w:legacySpace="288" w:legacyIndent="720"/>
      <w:lvlJc w:val="left"/>
    </w:lvl>
    <w:lvl w:ilvl="1">
      <w:start w:val="1"/>
      <w:numFmt w:val="decimal"/>
      <w:pStyle w:val="Heading2"/>
      <w:lvlText w:val="%1.%2"/>
      <w:legacy w:legacy="1" w:legacySpace="284" w:legacyIndent="720"/>
      <w:lvlJc w:val="left"/>
    </w:lvl>
    <w:lvl w:ilvl="2">
      <w:start w:val="1"/>
      <w:numFmt w:val="decimal"/>
      <w:pStyle w:val="Heading3"/>
      <w:lvlText w:val="%1.%2.%3"/>
      <w:legacy w:legacy="1" w:legacySpace="284" w:legacyIndent="720"/>
      <w:lvlJc w:val="left"/>
    </w:lvl>
    <w:lvl w:ilvl="3">
      <w:start w:val="1"/>
      <w:numFmt w:val="decimal"/>
      <w:lvlText w:val="%1.%2.%3.%4"/>
      <w:legacy w:legacy="1" w:legacySpace="144" w:legacyIndent="0"/>
      <w:lvlJc w:val="left"/>
    </w:lvl>
    <w:lvl w:ilvl="4">
      <w:start w:val="1"/>
      <w:numFmt w:val="decimal"/>
      <w:lvlText w:val="%1.%2.%3.%4.%5"/>
      <w:legacy w:legacy="1" w:legacySpace="144" w:legacyIndent="0"/>
      <w:lvlJc w:val="left"/>
    </w:lvl>
    <w:lvl w:ilvl="5">
      <w:start w:val="1"/>
      <w:numFmt w:val="decimal"/>
      <w:lvlText w:val="%1.%2.%3.%4.%5.%6"/>
      <w:legacy w:legacy="1" w:legacySpace="144" w:legacyIndent="0"/>
      <w:lvlJc w:val="left"/>
    </w:lvl>
    <w:lvl w:ilvl="6">
      <w:start w:val="1"/>
      <w:numFmt w:val="decimal"/>
      <w:lvlText w:val="%1.%2.%3.%4.%5.%6.%7"/>
      <w:legacy w:legacy="1" w:legacySpace="144" w:legacyIndent="0"/>
      <w:lvlJc w:val="left"/>
    </w:lvl>
    <w:lvl w:ilvl="7">
      <w:start w:val="1"/>
      <w:numFmt w:val="decimal"/>
      <w:lvlText w:val="%1.%2.%3.%4.%5.%6.%7.%8"/>
      <w:legacy w:legacy="1" w:legacySpace="144" w:legacyIndent="0"/>
      <w:lvlJc w:val="left"/>
    </w:lvl>
    <w:lvl w:ilvl="8">
      <w:start w:val="1"/>
      <w:numFmt w:val="decimal"/>
      <w:lvlText w:val="%1.%2.%3.%4.%5.%6.%7.%8.%9"/>
      <w:legacy w:legacy="1" w:legacySpace="144" w:legacyIndent="0"/>
      <w:lvlJc w:val="left"/>
    </w:lvl>
  </w:abstractNum>
  <w:abstractNum w:abstractNumId="1" w15:restartNumberingAfterBreak="0">
    <w:nsid w:val="652C1161"/>
    <w:multiLevelType w:val="singleLevel"/>
    <w:tmpl w:val="F80453F2"/>
    <w:lvl w:ilvl="0">
      <w:start w:val="1"/>
      <w:numFmt w:val="bullet"/>
      <w:pStyle w:val="Bulletted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1"/>
  </w:num>
  <w:num w:numId="2">
    <w:abstractNumId w:val="0"/>
  </w:num>
  <w:num w:numId="3">
    <w:abstractNumId w:val="0"/>
  </w:num>
  <w:num w:numId="4">
    <w:abstractNumId w:val="0"/>
  </w:num>
  <w:num w:numId="5">
    <w:abstractNumId w:val="1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3991"/>
    <w:rsid w:val="00027C27"/>
    <w:rsid w:val="000C0CF4"/>
    <w:rsid w:val="00281579"/>
    <w:rsid w:val="00306C61"/>
    <w:rsid w:val="0037582B"/>
    <w:rsid w:val="00857548"/>
    <w:rsid w:val="009B7615"/>
    <w:rsid w:val="00B51BDC"/>
    <w:rsid w:val="00B561C0"/>
    <w:rsid w:val="00B773CE"/>
    <w:rsid w:val="00C91823"/>
    <w:rsid w:val="00D008AB"/>
    <w:rsid w:val="00F2259B"/>
    <w:rsid w:val="00FA4BC1"/>
    <w:rsid w:val="00FF39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9FFEE4"/>
  <w15:chartTrackingRefBased/>
  <w15:docId w15:val="{955FC0B7-1EF6-4E87-B6DD-FF34D017C6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Times New Roman" w:hAnsiTheme="minorHAnsi" w:cstheme="minorBid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773CE"/>
    <w:rPr>
      <w:rFonts w:ascii="Arial" w:hAnsi="Arial" w:cs="Times New Roman"/>
      <w:sz w:val="24"/>
      <w:szCs w:val="20"/>
    </w:rPr>
  </w:style>
  <w:style w:type="paragraph" w:styleId="Heading1">
    <w:name w:val="heading 1"/>
    <w:aliases w:val="Outline1"/>
    <w:basedOn w:val="Normal"/>
    <w:next w:val="Normal"/>
    <w:link w:val="Heading1Char"/>
    <w:qFormat/>
    <w:rsid w:val="00C91823"/>
    <w:pPr>
      <w:numPr>
        <w:numId w:val="6"/>
      </w:numPr>
      <w:outlineLvl w:val="0"/>
    </w:pPr>
    <w:rPr>
      <w:kern w:val="24"/>
    </w:rPr>
  </w:style>
  <w:style w:type="paragraph" w:styleId="Heading2">
    <w:name w:val="heading 2"/>
    <w:aliases w:val="Outline2"/>
    <w:basedOn w:val="Normal"/>
    <w:next w:val="Normal"/>
    <w:link w:val="Heading2Char"/>
    <w:qFormat/>
    <w:rsid w:val="00C91823"/>
    <w:pPr>
      <w:numPr>
        <w:ilvl w:val="1"/>
        <w:numId w:val="6"/>
      </w:numPr>
      <w:outlineLvl w:val="1"/>
    </w:pPr>
    <w:rPr>
      <w:kern w:val="24"/>
    </w:rPr>
  </w:style>
  <w:style w:type="paragraph" w:styleId="Heading3">
    <w:name w:val="heading 3"/>
    <w:aliases w:val="Outline3"/>
    <w:basedOn w:val="Normal"/>
    <w:next w:val="Normal"/>
    <w:link w:val="Heading3Char"/>
    <w:qFormat/>
    <w:rsid w:val="00B773CE"/>
    <w:pPr>
      <w:numPr>
        <w:ilvl w:val="2"/>
        <w:numId w:val="6"/>
      </w:numPr>
      <w:outlineLvl w:val="2"/>
    </w:pPr>
    <w:rPr>
      <w:kern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ulletted">
    <w:name w:val="Bulletted"/>
    <w:basedOn w:val="Normal"/>
    <w:next w:val="Normal"/>
    <w:rsid w:val="00B773CE"/>
    <w:pPr>
      <w:numPr>
        <w:numId w:val="5"/>
      </w:numPr>
      <w:tabs>
        <w:tab w:val="left" w:pos="360"/>
        <w:tab w:val="left" w:pos="1080"/>
        <w:tab w:val="left" w:pos="1800"/>
        <w:tab w:val="left" w:pos="3240"/>
      </w:tabs>
    </w:pPr>
  </w:style>
  <w:style w:type="paragraph" w:styleId="Footer">
    <w:name w:val="footer"/>
    <w:basedOn w:val="Normal"/>
    <w:link w:val="FooterChar"/>
    <w:rsid w:val="00C91823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rsid w:val="00C91823"/>
    <w:rPr>
      <w:rFonts w:ascii="Arial" w:eastAsia="Times New Roman" w:hAnsi="Arial" w:cs="Times New Roman"/>
      <w:sz w:val="24"/>
      <w:szCs w:val="20"/>
    </w:rPr>
  </w:style>
  <w:style w:type="paragraph" w:styleId="Header">
    <w:name w:val="header"/>
    <w:basedOn w:val="Normal"/>
    <w:link w:val="HeaderChar"/>
    <w:rsid w:val="00C91823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rsid w:val="00C91823"/>
    <w:rPr>
      <w:rFonts w:ascii="Arial" w:eastAsia="Times New Roman" w:hAnsi="Arial" w:cs="Times New Roman"/>
      <w:sz w:val="24"/>
      <w:szCs w:val="20"/>
    </w:rPr>
  </w:style>
  <w:style w:type="character" w:customStyle="1" w:styleId="Heading1Char">
    <w:name w:val="Heading 1 Char"/>
    <w:aliases w:val="Outline1 Char"/>
    <w:basedOn w:val="DefaultParagraphFont"/>
    <w:link w:val="Heading1"/>
    <w:rsid w:val="00C91823"/>
    <w:rPr>
      <w:rFonts w:ascii="Arial" w:eastAsia="Times New Roman" w:hAnsi="Arial" w:cs="Times New Roman"/>
      <w:kern w:val="24"/>
      <w:sz w:val="24"/>
      <w:szCs w:val="20"/>
    </w:rPr>
  </w:style>
  <w:style w:type="character" w:customStyle="1" w:styleId="Heading2Char">
    <w:name w:val="Heading 2 Char"/>
    <w:aliases w:val="Outline2 Char"/>
    <w:basedOn w:val="DefaultParagraphFont"/>
    <w:link w:val="Heading2"/>
    <w:rsid w:val="00C91823"/>
    <w:rPr>
      <w:rFonts w:ascii="Arial" w:eastAsia="Times New Roman" w:hAnsi="Arial" w:cs="Times New Roman"/>
      <w:kern w:val="24"/>
      <w:sz w:val="24"/>
      <w:szCs w:val="20"/>
    </w:rPr>
  </w:style>
  <w:style w:type="character" w:customStyle="1" w:styleId="Heading3Char">
    <w:name w:val="Heading 3 Char"/>
    <w:aliases w:val="Outline3 Char"/>
    <w:basedOn w:val="DefaultParagraphFont"/>
    <w:link w:val="Heading3"/>
    <w:rsid w:val="00C91823"/>
    <w:rPr>
      <w:rFonts w:ascii="Arial" w:hAnsi="Arial" w:cs="Times New Roman"/>
      <w:kern w:val="24"/>
      <w:sz w:val="24"/>
      <w:szCs w:val="20"/>
    </w:rPr>
  </w:style>
  <w:style w:type="paragraph" w:customStyle="1" w:styleId="Outline4">
    <w:name w:val="Outline4"/>
    <w:basedOn w:val="Normal"/>
    <w:next w:val="Normal"/>
    <w:rsid w:val="00C91823"/>
    <w:pPr>
      <w:ind w:left="2160"/>
    </w:pPr>
    <w:rPr>
      <w:kern w:val="24"/>
    </w:rPr>
  </w:style>
  <w:style w:type="paragraph" w:customStyle="1" w:styleId="Outline5">
    <w:name w:val="Outline5"/>
    <w:basedOn w:val="Normal"/>
    <w:next w:val="Normal"/>
    <w:rsid w:val="00C91823"/>
    <w:pPr>
      <w:ind w:left="720"/>
    </w:pPr>
    <w:rPr>
      <w:kern w:val="24"/>
    </w:rPr>
  </w:style>
  <w:style w:type="paragraph" w:customStyle="1" w:styleId="Outline6">
    <w:name w:val="Outline6"/>
    <w:basedOn w:val="Normal"/>
    <w:next w:val="Normal"/>
    <w:rsid w:val="00C91823"/>
    <w:pPr>
      <w:spacing w:after="240"/>
      <w:ind w:left="2160"/>
    </w:pPr>
    <w:rPr>
      <w:kern w:val="24"/>
    </w:rPr>
  </w:style>
  <w:style w:type="paragraph" w:customStyle="1" w:styleId="Outline7">
    <w:name w:val="Outline7"/>
    <w:basedOn w:val="Normal"/>
    <w:next w:val="Normal"/>
    <w:rsid w:val="00C91823"/>
    <w:pPr>
      <w:spacing w:after="240"/>
      <w:ind w:left="720"/>
    </w:pPr>
    <w:rPr>
      <w:kern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8</Words>
  <Characters>52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Scottish Government</Company>
  <LinksUpToDate>false</LinksUpToDate>
  <CharactersWithSpaces>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Nowek G (Gail)</dc:creator>
  <cp:keywords/>
  <dc:description/>
  <cp:lastModifiedBy>Nowek G (Gail)</cp:lastModifiedBy>
  <cp:revision>1</cp:revision>
  <dcterms:created xsi:type="dcterms:W3CDTF">2019-05-19T14:36:00Z</dcterms:created>
  <dcterms:modified xsi:type="dcterms:W3CDTF">2019-05-19T14:44:00Z</dcterms:modified>
</cp:coreProperties>
</file>